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273B09">
      <w:pPr>
        <w:pStyle w:val="7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ВСЕРОССИЙСКАЯ ОЛИМПИАДА ШКОЛЬНИКОВ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br w:type="textWrapping"/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ЛИТЕРАТУРА. 202</w:t>
      </w:r>
      <w:r>
        <w:rPr>
          <w:rFonts w:hint="default"/>
          <w:color w:val="000000"/>
          <w:spacing w:val="0"/>
          <w:w w:val="100"/>
          <w:position w:val="0"/>
          <w:shd w:val="clear" w:color="auto" w:fill="auto"/>
          <w:lang w:val="en-US" w:eastAsia="ru-RU" w:bidi="ru-RU"/>
        </w:rPr>
        <w:t>5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-202</w:t>
      </w:r>
      <w:r>
        <w:rPr>
          <w:rFonts w:hint="default"/>
          <w:color w:val="000000"/>
          <w:spacing w:val="0"/>
          <w:w w:val="100"/>
          <w:position w:val="0"/>
          <w:shd w:val="clear" w:color="auto" w:fill="auto"/>
          <w:lang w:val="en-US" w:eastAsia="ru-RU" w:bidi="ru-RU"/>
        </w:rPr>
        <w:t>6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уч. г.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br w:type="textWrapping"/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ШКОЛЬНЫЙ ЭТАП. 6 КЛАСС</w:t>
      </w:r>
    </w:p>
    <w:p w14:paraId="099A99A2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1-5.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Соотнесите иллюстрацию к литературному произведению с отрывком из текста этого произведения.</w:t>
      </w:r>
    </w:p>
    <w:p w14:paraId="536EC110">
      <w:pPr>
        <w:pStyle w:val="7"/>
        <w:keepNext w:val="0"/>
        <w:keepLines w:val="0"/>
        <w:widowControl w:val="0"/>
        <w:shd w:val="clear" w:color="auto" w:fill="auto"/>
        <w:bidi w:val="0"/>
        <w:spacing w:before="0" w:after="4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Иллюстрации:</w:t>
      </w:r>
    </w:p>
    <w:p w14:paraId="39847079">
      <w:pPr>
        <w:widowControl w:val="0"/>
        <w:spacing w:after="12288" w:line="1" w:lineRule="exact"/>
      </w:pPr>
      <w:r>
        <w:drawing>
          <wp:anchor distT="0" distB="304800" distL="0" distR="0" simplePos="0" relativeHeight="251659264" behindDoc="1" locked="0" layoutInCell="1" allowOverlap="1">
            <wp:simplePos x="0" y="0"/>
            <wp:positionH relativeFrom="page">
              <wp:posOffset>1304290</wp:posOffset>
            </wp:positionH>
            <wp:positionV relativeFrom="paragraph">
              <wp:posOffset>73025</wp:posOffset>
            </wp:positionV>
            <wp:extent cx="1743710" cy="2237105"/>
            <wp:effectExtent l="0" t="0" r="8890" b="10795"/>
            <wp:wrapNone/>
            <wp:docPr id="1" name="Shap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hape 1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43710" cy="22371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0" distR="0" simplePos="0" relativeHeight="251661312" behindDoc="0" locked="0" layoutInCell="1" allowOverlap="1">
                <wp:simplePos x="0" y="0"/>
                <wp:positionH relativeFrom="page">
                  <wp:posOffset>2096770</wp:posOffset>
                </wp:positionH>
                <wp:positionV relativeFrom="paragraph">
                  <wp:posOffset>2398395</wp:posOffset>
                </wp:positionV>
                <wp:extent cx="161290" cy="216535"/>
                <wp:effectExtent l="0" t="0" r="0" b="0"/>
                <wp:wrapNone/>
                <wp:docPr id="3" name="Shap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1290" cy="2165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0F296DD">
                            <w:pPr>
                              <w:pStyle w:val="5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hd w:val="clear" w:color="auto" w:fill="auto"/>
                                <w:lang w:val="ru-RU" w:eastAsia="ru-RU" w:bidi="ru-RU"/>
                              </w:rPr>
                              <w:t>1)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3" o:spid="_x0000_s1026" o:spt="202" type="#_x0000_t202" style="position:absolute;left:0pt;margin-left:165.1pt;margin-top:188.85pt;height:17.05pt;width:12.7pt;mso-position-horizontal-relative:page;z-index:251661312;mso-width-relative:page;mso-height-relative:page;" filled="f" stroked="f" coordsize="21600,21600" o:gfxdata="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C2g1Wc2wAAAAsBAAAP&#10;AAAAAAAAAAEAIAAAACIAAABkcnMvZG93bnJldi54bWxQSwECFAAUAAAACACHTuJA2k6dCqMBAABj&#10;AwAADgAAAAAAAAABACAAAAAqAQAAZHJzL2Uyb0RvYy54bWxQSwUGAAAAAAYABgBZAQAAPw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70F296DD">
                      <w:pPr>
                        <w:pStyle w:val="5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hd w:val="clear" w:color="auto" w:fill="auto"/>
                          <w:lang w:val="ru-RU" w:eastAsia="ru-RU" w:bidi="ru-RU"/>
                        </w:rPr>
                        <w:t>1)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anchor distT="0" distB="231775" distL="0" distR="0" simplePos="0" relativeHeight="251659264" behindDoc="1" locked="0" layoutInCell="1" allowOverlap="1">
            <wp:simplePos x="0" y="0"/>
            <wp:positionH relativeFrom="page">
              <wp:posOffset>4324985</wp:posOffset>
            </wp:positionH>
            <wp:positionV relativeFrom="paragraph">
              <wp:posOffset>0</wp:posOffset>
            </wp:positionV>
            <wp:extent cx="1767840" cy="2383790"/>
            <wp:effectExtent l="0" t="0" r="3810" b="16510"/>
            <wp:wrapNone/>
            <wp:docPr id="5" name="Shap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Shape 5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767840" cy="23837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0" distR="0" simplePos="0" relativeHeight="251661312" behindDoc="0" locked="0" layoutInCell="1" allowOverlap="1">
                <wp:simplePos x="0" y="0"/>
                <wp:positionH relativeFrom="page">
                  <wp:posOffset>5120640</wp:posOffset>
                </wp:positionH>
                <wp:positionV relativeFrom="paragraph">
                  <wp:posOffset>2399030</wp:posOffset>
                </wp:positionV>
                <wp:extent cx="176530" cy="216535"/>
                <wp:effectExtent l="0" t="0" r="0" b="0"/>
                <wp:wrapNone/>
                <wp:docPr id="7" name="Shap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6530" cy="2165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25BFA14">
                            <w:pPr>
                              <w:pStyle w:val="5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hd w:val="clear" w:color="auto" w:fill="auto"/>
                                <w:lang w:val="ru-RU" w:eastAsia="ru-RU" w:bidi="ru-RU"/>
                              </w:rPr>
                              <w:t>2)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7" o:spid="_x0000_s1026" o:spt="202" type="#_x0000_t202" style="position:absolute;left:0pt;margin-left:403.2pt;margin-top:188.9pt;height:17.05pt;width:13.9pt;mso-position-horizontal-relative:page;z-index:251661312;mso-width-relative:page;mso-height-relative:page;" filled="f" stroked="f" coordsize="21600,21600" o:gfxdata="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7pKp8dsAAAALAQAADwAA&#10;AAAAAAABACAAAAAiAAAAZHJzL2Rvd25yZXYueG1sUEsBAhQAFAAAAAgAh07iQOaySjOhAQAAYwMA&#10;AA4AAAAAAAAAAQAgAAAAKgEAAGRycy9lMm9Eb2MueG1sUEsFBgAAAAAGAAYAWQEAAD0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025BFA14">
                      <w:pPr>
                        <w:pStyle w:val="5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hd w:val="clear" w:color="auto" w:fill="auto"/>
                          <w:lang w:val="ru-RU" w:eastAsia="ru-RU" w:bidi="ru-RU"/>
                        </w:rPr>
                        <w:t>2)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anchor distT="0" distB="298450" distL="0" distR="0" simplePos="0" relativeHeight="251659264" behindDoc="1" locked="0" layoutInCell="1" allowOverlap="1">
            <wp:simplePos x="0" y="0"/>
            <wp:positionH relativeFrom="page">
              <wp:posOffset>1207135</wp:posOffset>
            </wp:positionH>
            <wp:positionV relativeFrom="paragraph">
              <wp:posOffset>2618105</wp:posOffset>
            </wp:positionV>
            <wp:extent cx="1938655" cy="2353310"/>
            <wp:effectExtent l="0" t="0" r="4445" b="8890"/>
            <wp:wrapNone/>
            <wp:docPr id="9" name="Shape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Shape 9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38655" cy="23533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0" distR="0" simplePos="0" relativeHeight="251661312" behindDoc="0" locked="0" layoutInCell="1" allowOverlap="1">
                <wp:simplePos x="0" y="0"/>
                <wp:positionH relativeFrom="page">
                  <wp:posOffset>2084705</wp:posOffset>
                </wp:positionH>
                <wp:positionV relativeFrom="paragraph">
                  <wp:posOffset>5022850</wp:posOffset>
                </wp:positionV>
                <wp:extent cx="173990" cy="247015"/>
                <wp:effectExtent l="0" t="0" r="0" b="0"/>
                <wp:wrapNone/>
                <wp:docPr id="11" name="Shap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3990" cy="24701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12C2FD4D">
                            <w:pPr>
                              <w:pStyle w:val="5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hd w:val="clear" w:color="auto" w:fill="auto"/>
                                <w:lang w:val="ru-RU" w:eastAsia="ru-RU" w:bidi="ru-RU"/>
                              </w:rPr>
                              <w:t>3)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1" o:spid="_x0000_s1026" o:spt="202" type="#_x0000_t202" style="position:absolute;left:0pt;margin-left:164.15pt;margin-top:395.5pt;height:19.45pt;width:13.7pt;mso-position-horizontal-relative:page;z-index:251661312;mso-width-relative:page;mso-height-relative:page;" filled="f" stroked="f" coordsize="21600,21600" o:gfxdata="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12C2FD4D">
                      <w:pPr>
                        <w:pStyle w:val="5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hd w:val="clear" w:color="auto" w:fill="auto"/>
                          <w:lang w:val="ru-RU" w:eastAsia="ru-RU" w:bidi="ru-RU"/>
                        </w:rPr>
                        <w:t>3)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anchor distT="0" distB="0" distL="0" distR="0" simplePos="0" relativeHeight="251659264" behindDoc="1" locked="0" layoutInCell="1" allowOverlap="1">
            <wp:simplePos x="0" y="0"/>
            <wp:positionH relativeFrom="page">
              <wp:posOffset>3764280</wp:posOffset>
            </wp:positionH>
            <wp:positionV relativeFrom="paragraph">
              <wp:posOffset>2877185</wp:posOffset>
            </wp:positionV>
            <wp:extent cx="2889250" cy="1840865"/>
            <wp:effectExtent l="0" t="0" r="6350" b="6985"/>
            <wp:wrapNone/>
            <wp:docPr id="13" name="Shape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Shape 13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889250" cy="18408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5120640</wp:posOffset>
                </wp:positionH>
                <wp:positionV relativeFrom="paragraph">
                  <wp:posOffset>5022850</wp:posOffset>
                </wp:positionV>
                <wp:extent cx="176530" cy="186055"/>
                <wp:effectExtent l="0" t="0" r="0" b="0"/>
                <wp:wrapNone/>
                <wp:docPr id="15" name="Shap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6530" cy="1860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D89C27E">
                            <w:pPr>
                              <w:pStyle w:val="7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hd w:val="clear" w:color="auto" w:fill="auto"/>
                                <w:lang w:val="ru-RU" w:eastAsia="ru-RU" w:bidi="ru-RU"/>
                              </w:rPr>
                              <w:t>4)</w:t>
                            </w:r>
                          </w:p>
                        </w:txbxContent>
                      </wps:txbx>
                      <wps:bodyPr wrap="none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5" o:spid="_x0000_s1026" o:spt="202" type="#_x0000_t202" style="position:absolute;left:0pt;margin-left:403.2pt;margin-top:395.5pt;height:14.65pt;width:13.9pt;mso-position-horizontal-relative:page;mso-wrap-style:none;z-index:-251657216;mso-width-relative:page;mso-height-relative:page;" filled="f" stroked="f" coordsize="21600,21600" o:gfxdata="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B0C5DG2AAA&#10;AAsBAAAPAAAAAAAAAAEAIAAAACIAAABkcnMvZG93bnJldi54bWxQSwECFAAUAAAACACHTuJAv6Lc&#10;jqwBAABxAwAADgAAAAAAAAABACAAAAAnAQAAZHJzL2Uyb0RvYy54bWxQSwUGAAAAAAYABgBZAQAA&#10;R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0D89C27E">
                      <w:pPr>
                        <w:pStyle w:val="7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hd w:val="clear" w:color="auto" w:fill="auto"/>
                          <w:lang w:val="ru-RU" w:eastAsia="ru-RU" w:bidi="ru-RU"/>
                        </w:rPr>
                        <w:t>4)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anchor distT="0" distB="0" distL="0" distR="0" simplePos="0" relativeHeight="251659264" behindDoc="1" locked="0" layoutInCell="1" allowOverlap="1">
            <wp:simplePos x="0" y="0"/>
            <wp:positionH relativeFrom="page">
              <wp:posOffset>895985</wp:posOffset>
            </wp:positionH>
            <wp:positionV relativeFrom="paragraph">
              <wp:posOffset>5288280</wp:posOffset>
            </wp:positionV>
            <wp:extent cx="2553970" cy="2231390"/>
            <wp:effectExtent l="0" t="0" r="17780" b="16510"/>
            <wp:wrapNone/>
            <wp:docPr id="17" name="Shape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Shape 17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553970" cy="22313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59264" behindDoc="1" locked="0" layoutInCell="1" allowOverlap="1">
            <wp:simplePos x="0" y="0"/>
            <wp:positionH relativeFrom="page">
              <wp:posOffset>4355465</wp:posOffset>
            </wp:positionH>
            <wp:positionV relativeFrom="paragraph">
              <wp:posOffset>5208905</wp:posOffset>
            </wp:positionV>
            <wp:extent cx="1713230" cy="2389505"/>
            <wp:effectExtent l="0" t="0" r="1270" b="10795"/>
            <wp:wrapNone/>
            <wp:docPr id="19" name="Shape 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Shape 19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713230" cy="23895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59264" behindDoc="1" locked="0" layoutInCell="1" allowOverlap="1">
            <wp:simplePos x="0" y="0"/>
            <wp:positionH relativeFrom="page">
              <wp:posOffset>2087880</wp:posOffset>
            </wp:positionH>
            <wp:positionV relativeFrom="paragraph">
              <wp:posOffset>7611110</wp:posOffset>
            </wp:positionV>
            <wp:extent cx="170815" cy="194945"/>
            <wp:effectExtent l="0" t="0" r="635" b="14605"/>
            <wp:wrapNone/>
            <wp:docPr id="21" name="Shape 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Shape 21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70815" cy="1949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76602D4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Отрывки из текстов.</w:t>
      </w:r>
    </w:p>
    <w:p w14:paraId="3BA5E87C">
      <w:pPr>
        <w:pStyle w:val="7"/>
        <w:keepNext w:val="0"/>
        <w:keepLines w:val="0"/>
        <w:widowControl w:val="0"/>
        <w:shd w:val="clear" w:color="auto" w:fill="auto"/>
        <w:bidi w:val="0"/>
        <w:spacing w:before="0" w:after="32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А) В одной из отдалённых улиц Москвы, в сером доме с белыми колоннами, антресолью и покривившимся балконом, жила некогда барыня, вдова, окружённая многочисленною дворней. Сыновья её служили в Петербурге, дочери вышли замуж; она выезжала редко и уединённо доживала последние годы своей скупой и скучающей старости. День её, нерадостный и ненастный, давно прошёл; но и вечер её был чернее ночи.</w:t>
      </w:r>
    </w:p>
    <w:p w14:paraId="651094F7">
      <w:pPr>
        <w:pStyle w:val="7"/>
        <w:keepNext w:val="0"/>
        <w:keepLines w:val="0"/>
        <w:widowControl w:val="0"/>
        <w:shd w:val="clear" w:color="auto" w:fill="auto"/>
        <w:bidi w:val="0"/>
        <w:spacing w:before="0" w:after="32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Б) Дом, которого теперь - как уже вам сказывал - вы не найдёте, был о двух этажах, крытый голландскими черепицами. Крыльцо, по которому в него входили, было деревянное и выдавалось на улицу... Из сеней довольно крутая лестница вела в верхнее жильё, состоявшее из восьми или девяти комнат, в которых с одной стороны жил содержатель пансиона, а с другой были классы. Дортуары, или спальные комнаты детей, находились в нижнем этаже, по правую сторону сеней, а по левую жили две старушки, голландки, из которых каждой было более ста лет и которые собственными глазами видали Петра Великого и даже с ним говаривали.</w:t>
      </w:r>
    </w:p>
    <w:p w14:paraId="111B77D3">
      <w:pPr>
        <w:pStyle w:val="7"/>
        <w:keepNext w:val="0"/>
        <w:keepLines w:val="0"/>
        <w:widowControl w:val="0"/>
        <w:shd w:val="clear" w:color="auto" w:fill="auto"/>
        <w:bidi w:val="0"/>
        <w:spacing w:before="0" w:after="32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В) Степан хорошее обеспечение семье оставил. Дом справный, лошадь, корова, обзаведенье полное. Настасья баба работящая, робятишки пословные, не охтимнеченьки живут. Год живут, два живут, три живут. Ну, забеднели всё- таки. Где же одной женщине с малолетками хозяйство управить! Тоже ведь и копейку добыть где-то надо. На соль хоть.</w:t>
      </w:r>
    </w:p>
    <w:p w14:paraId="12DB325D">
      <w:pPr>
        <w:pStyle w:val="7"/>
        <w:keepNext w:val="0"/>
        <w:keepLines w:val="0"/>
        <w:widowControl w:val="0"/>
        <w:shd w:val="clear" w:color="auto" w:fill="auto"/>
        <w:bidi w:val="0"/>
        <w:spacing w:before="0" w:after="32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Г) Местечко, где мы жили, называлось Княжье-Вено, или, проще, Княж- городок. Оно принадлежало одному захудалому, но гордому польскому роду и представляло все типические черты любого из мелких городов Юго-западного края, где, среди тихо струящейся жизни тяжёлого труда и мелко-суетливого еврейского гешефта, доживают свои печальные дни жалкие останки гордого панского величия.</w:t>
      </w:r>
    </w:p>
    <w:p w14:paraId="6879F61E">
      <w:pPr>
        <w:pStyle w:val="7"/>
        <w:keepNext w:val="0"/>
        <w:keepLines w:val="0"/>
        <w:widowControl w:val="0"/>
        <w:shd w:val="clear" w:color="auto" w:fill="auto"/>
        <w:bidi w:val="0"/>
        <w:spacing w:before="0" w:after="32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Д) Один на один он схватился с медведем, и тот переломал ему все кости; но на медведе было много мяса, и это спасло народ. Киш был единственным сыном, и, когда погиб его отец, он стал жить вдвоём с матерью. Но люди быстро всё забывают, забыли и о подвиге его отца, а Киш был всего только мальчик, мать его - всего только женщина, и о них тоже забыли, и они жили так, забытые всеми, в самой бедной иглу.</w:t>
      </w:r>
      <w:r>
        <w:br w:type="page"/>
      </w:r>
    </w:p>
    <w:p w14:paraId="5E43821B">
      <w:pPr>
        <w:pStyle w:val="11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96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6. Соотнесите название жанра с фрагментом текста.</w:t>
      </w:r>
    </w:p>
    <w:tbl>
      <w:tblPr>
        <w:tblStyle w:val="3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3091"/>
        <w:gridCol w:w="6778"/>
      </w:tblGrid>
      <w:tr w14:paraId="37FB9CEA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914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6B8BC433"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А) литературная сказка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3ECFCF2"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1) Так же и эти славяне пришли и сели по Днепру и назвались полянами, а другие - древлянами, потому что сели в лесах, а другие сели между Припятью и Двиною и назвались дреговичами, иные сели по Двине и назвались полочанами, по речке, впадающей в Двину, именуемой Полота, от неё и назвались полочане. Те же славяне, которые сели около озера Ильменя, назывались своим именем - славянами, и построили город, и назвали его Новгородом.</w:t>
            </w:r>
          </w:p>
        </w:tc>
      </w:tr>
      <w:tr w14:paraId="3DD32723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904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635074D0"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Б) летопись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7B8F94E"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2) Всю ночь я проспал крепким сном. На другой день небо было такое же ясное. Тихое море при полном безветрии, всё озарённое солнцем, представляло такую прекрасную картину, какой я ещё никогда не видал. От моей морской болезни не осталось и следа. Я сразу успокоился, и мне стало весело. С удивлением я оглядывал море, которое ещё вчера казалось буйным, жестоким и грозным, а сегодня было такое кроткое, ласковое.</w:t>
            </w:r>
          </w:p>
        </w:tc>
      </w:tr>
      <w:tr w14:paraId="79698EB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40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 w14:paraId="7A873B65"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В) роман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68298150"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3) Собаке время подоспело Произвести щенят на свет;</w:t>
            </w:r>
          </w:p>
          <w:p w14:paraId="626EB405"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 между тем разумно это дело Она заранее обставить не сумела: Час близок, а у ней и крова даже нет, Где б отдохнуть могло её больное тело. Вот приползла она к соседке в конуру. «Родная, - говорит, - ей-ей сейчас помру! Ох! одолжи хоть только на недельку Свою постельку».</w:t>
            </w:r>
          </w:p>
        </w:tc>
      </w:tr>
    </w:tbl>
    <w:p w14:paraId="35AB73F5">
      <w:pPr>
        <w:widowControl w:val="0"/>
        <w:spacing w:line="1" w:lineRule="exact"/>
      </w:pPr>
      <w:r>
        <w:br w:type="page"/>
      </w:r>
    </w:p>
    <w:tbl>
      <w:tblPr>
        <w:tblStyle w:val="3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3091"/>
        <w:gridCol w:w="6778"/>
      </w:tblGrid>
      <w:tr w14:paraId="69F6A631">
        <w:trPr>
          <w:trHeight w:val="2270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16A98B78"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Г) баллада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86B3E69"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4) Девочка закричала ещё громче, и тогда из домика, опираясь на клюку, вышла дряхлая-предряхлая ста</w:t>
            </w: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softHyphen/>
            </w: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рушка в широкополой соломенной шляпе, расписан</w:t>
            </w: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softHyphen/>
            </w: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ной чудесными цветами.</w:t>
            </w:r>
          </w:p>
          <w:p w14:paraId="7FFB662D"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- Ах ты, бедняжка! - сказала старушка. - Как это ты попала на такую большую, быструю реку, да ещё заплыла так далеко?</w:t>
            </w:r>
          </w:p>
        </w:tc>
      </w:tr>
      <w:tr w14:paraId="69C70779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66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 w14:paraId="1A972384"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Д) басня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00EED7D"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5) Через три дни домой возвратился барон, Отуманен и бледен лицом;</w:t>
            </w:r>
          </w:p>
          <w:p w14:paraId="2E8FA686"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Через силу и конь, опенён, запылён, Под тяжёлым ступал седоком.</w:t>
            </w:r>
          </w:p>
          <w:p w14:paraId="1AA9731E"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Анкрамморския битвы барон не видал, Где потоками кровь их лилась, Где на Эверса грозно Боклю напирал, Где за родину бился Дуглас;</w:t>
            </w:r>
          </w:p>
          <w:p w14:paraId="49B07DCE"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Но железный шелом был иссечен на нём, Был изрублен и панцирь и щит, Был недавнею кровью топор за седлом, Но не английской кровью покрыт.</w:t>
            </w:r>
          </w:p>
        </w:tc>
      </w:tr>
    </w:tbl>
    <w:p w14:paraId="7FD57721">
      <w:pPr>
        <w:sectPr>
          <w:headerReference r:id="rId6" w:type="first"/>
          <w:footerReference r:id="rId8" w:type="first"/>
          <w:headerReference r:id="rId5" w:type="default"/>
          <w:footerReference r:id="rId7" w:type="default"/>
          <w:footnotePr>
            <w:numFmt w:val="decimal"/>
          </w:footnotePr>
          <w:pgSz w:w="11900" w:h="16840"/>
          <w:pgMar w:top="1260" w:right="1019" w:bottom="3128" w:left="1013" w:header="0" w:footer="3" w:gutter="0"/>
          <w:pgNumType w:start="1"/>
          <w:cols w:space="720" w:num="1"/>
          <w:titlePg/>
          <w:rtlGutter w:val="0"/>
          <w:docGrid w:linePitch="360" w:charSpace="0"/>
        </w:sectPr>
      </w:pPr>
    </w:p>
    <w:p w14:paraId="03170302">
      <w:pPr>
        <w:pStyle w:val="7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pos="392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1A1A1A"/>
          <w:spacing w:val="0"/>
          <w:w w:val="100"/>
          <w:position w:val="0"/>
          <w:shd w:val="clear" w:color="auto" w:fill="auto"/>
          <w:lang w:val="ru-RU" w:eastAsia="ru-RU" w:bidi="ru-RU"/>
        </w:rPr>
        <w:t>Соотнесите имя героя литературного произведения с портретом автора этого произведения.</w:t>
      </w:r>
    </w:p>
    <w:p w14:paraId="73463620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color w:val="1A1A1A"/>
          <w:spacing w:val="0"/>
          <w:w w:val="100"/>
          <w:position w:val="0"/>
          <w:shd w:val="clear" w:color="auto" w:fill="auto"/>
          <w:lang w:val="ru-RU" w:eastAsia="ru-RU" w:bidi="ru-RU"/>
        </w:rPr>
        <w:t>Имена героев:</w:t>
      </w:r>
    </w:p>
    <w:p w14:paraId="1BBAA3D4">
      <w:pPr>
        <w:pStyle w:val="7"/>
        <w:keepNext w:val="0"/>
        <w:keepLines w:val="0"/>
        <w:widowControl w:val="0"/>
        <w:numPr>
          <w:ilvl w:val="0"/>
          <w:numId w:val="2"/>
        </w:numPr>
        <w:shd w:val="clear" w:color="auto" w:fill="auto"/>
        <w:tabs>
          <w:tab w:val="left" w:pos="488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Троекуров</w:t>
      </w:r>
    </w:p>
    <w:p w14:paraId="3CCE02EF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Б) Остап</w:t>
      </w:r>
    </w:p>
    <w:p w14:paraId="662BF7EA">
      <w:pPr>
        <w:pStyle w:val="7"/>
        <w:keepNext w:val="0"/>
        <w:keepLines w:val="0"/>
        <w:widowControl w:val="0"/>
        <w:numPr>
          <w:ilvl w:val="0"/>
          <w:numId w:val="2"/>
        </w:numPr>
        <w:shd w:val="clear" w:color="auto" w:fill="auto"/>
        <w:tabs>
          <w:tab w:val="left" w:pos="474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фельдшер Курятин</w:t>
      </w:r>
    </w:p>
    <w:p w14:paraId="091FFC93">
      <w:pPr>
        <w:widowControl w:val="0"/>
        <w:spacing w:line="1" w:lineRule="exact"/>
      </w:pPr>
      <w:r>
        <w:drawing>
          <wp:anchor distT="265430" distB="2990215" distL="152400" distR="0" simplePos="0" relativeHeight="251660288" behindDoc="0" locked="0" layoutInCell="1" allowOverlap="1">
            <wp:simplePos x="0" y="0"/>
            <wp:positionH relativeFrom="page">
              <wp:posOffset>854710</wp:posOffset>
            </wp:positionH>
            <wp:positionV relativeFrom="paragraph">
              <wp:posOffset>265430</wp:posOffset>
            </wp:positionV>
            <wp:extent cx="1974850" cy="2523490"/>
            <wp:effectExtent l="0" t="0" r="6350" b="10160"/>
            <wp:wrapTopAndBottom/>
            <wp:docPr id="29" name="Shape 2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Shape 29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974850" cy="25234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0" distR="0" simplePos="0" relativeHeight="251661312" behindDoc="0" locked="0" layoutInCell="1" allowOverlap="1">
                <wp:simplePos x="0" y="0"/>
                <wp:positionH relativeFrom="page">
                  <wp:posOffset>702310</wp:posOffset>
                </wp:positionH>
                <wp:positionV relativeFrom="paragraph">
                  <wp:posOffset>0</wp:posOffset>
                </wp:positionV>
                <wp:extent cx="1593850" cy="219710"/>
                <wp:effectExtent l="0" t="0" r="0" b="0"/>
                <wp:wrapNone/>
                <wp:docPr id="31" name="Shap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3850" cy="21971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F95C8E0">
                            <w:pPr>
                              <w:pStyle w:val="5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b/>
                                <w:bCs/>
                                <w:color w:val="000000"/>
                                <w:spacing w:val="0"/>
                                <w:w w:val="100"/>
                                <w:position w:val="0"/>
                                <w:shd w:val="clear" w:color="auto" w:fill="auto"/>
                                <w:lang w:val="ru-RU" w:eastAsia="ru-RU" w:bidi="ru-RU"/>
                              </w:rPr>
                              <w:t>Портреты авторов: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31" o:spid="_x0000_s1026" o:spt="202" type="#_x0000_t202" style="position:absolute;left:0pt;margin-left:55.3pt;margin-top:0pt;height:17.3pt;width:125.5pt;mso-position-horizontal-relative:page;z-index:251661312;mso-width-relative:page;mso-height-relative:page;" filled="f" stroked="f" coordsize="21600,21600" o:gfxdata="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+i19A9MAAAAHAQAADwAAAAAA&#10;AAABACAAAAAiAAAAZHJzL2Rvd25yZXYueG1sUEsBAhQAFAAAAAgAh07iQGRBUU6mAQAAZgMAAA4A&#10;AAAAAAAAAQAgAAAAIgEAAGRycy9lMm9Eb2MueG1sUEsFBgAAAAAGAAYAWQEAADo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5F95C8E0">
                      <w:pPr>
                        <w:pStyle w:val="5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b/>
                          <w:bCs/>
                          <w:color w:val="000000"/>
                          <w:spacing w:val="0"/>
                          <w:w w:val="100"/>
                          <w:position w:val="0"/>
                          <w:shd w:val="clear" w:color="auto" w:fill="auto"/>
                          <w:lang w:val="ru-RU" w:eastAsia="ru-RU" w:bidi="ru-RU"/>
                        </w:rPr>
                        <w:t>Портреты авторов: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anchor distT="265430" distB="2989580" distL="0" distR="0" simplePos="0" relativeHeight="251660288" behindDoc="0" locked="0" layoutInCell="1" allowOverlap="1">
            <wp:simplePos x="0" y="0"/>
            <wp:positionH relativeFrom="page">
              <wp:posOffset>3978910</wp:posOffset>
            </wp:positionH>
            <wp:positionV relativeFrom="paragraph">
              <wp:posOffset>265430</wp:posOffset>
            </wp:positionV>
            <wp:extent cx="1987550" cy="2523490"/>
            <wp:effectExtent l="0" t="0" r="12700" b="10160"/>
            <wp:wrapTopAndBottom/>
            <wp:docPr id="33" name="Shape 3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Shape 33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987550" cy="25234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2993390" distB="250190" distL="0" distR="0" simplePos="0" relativeHeight="251660288" behindDoc="0" locked="0" layoutInCell="1" allowOverlap="1">
            <wp:simplePos x="0" y="0"/>
            <wp:positionH relativeFrom="page">
              <wp:posOffset>869950</wp:posOffset>
            </wp:positionH>
            <wp:positionV relativeFrom="paragraph">
              <wp:posOffset>2993390</wp:posOffset>
            </wp:positionV>
            <wp:extent cx="1944370" cy="2536190"/>
            <wp:effectExtent l="0" t="0" r="17780" b="16510"/>
            <wp:wrapTopAndBottom/>
            <wp:docPr id="35" name="Shape 3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Shape 35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944370" cy="25361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0" distR="0" simplePos="0" relativeHeight="251661312" behindDoc="0" locked="0" layoutInCell="1" allowOverlap="1">
                <wp:simplePos x="0" y="0"/>
                <wp:positionH relativeFrom="page">
                  <wp:posOffset>1769110</wp:posOffset>
                </wp:positionH>
                <wp:positionV relativeFrom="paragraph">
                  <wp:posOffset>2807335</wp:posOffset>
                </wp:positionV>
                <wp:extent cx="161290" cy="186055"/>
                <wp:effectExtent l="0" t="0" r="0" b="0"/>
                <wp:wrapNone/>
                <wp:docPr id="37" name="Shap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1290" cy="1860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18F9E702">
                            <w:pPr>
                              <w:pStyle w:val="5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hd w:val="clear" w:color="auto" w:fill="auto"/>
                                <w:lang w:val="ru-RU" w:eastAsia="ru-RU" w:bidi="ru-RU"/>
                              </w:rPr>
                              <w:t>1)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37" o:spid="_x0000_s1026" o:spt="202" type="#_x0000_t202" style="position:absolute;left:0pt;margin-left:139.3pt;margin-top:221.05pt;height:14.65pt;width:12.7pt;mso-position-horizontal-relative:page;z-index:251661312;mso-width-relative:page;mso-height-relative:page;" filled="f" stroked="f" coordsize="21600,21600" o:gfxdata="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BUHEfK2gAAAAsBAAAP&#10;AAAAAAAAAAEAIAAAACIAAABkcnMvZG93bnJldi54bWxQSwECFAAUAAAACACHTuJABE4S/6QBAABl&#10;AwAADgAAAAAAAAABACAAAAApAQAAZHJzL2Uyb0RvYy54bWxQSwUGAAAAAAYABgBZAQAAPw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18F9E702">
                      <w:pPr>
                        <w:pStyle w:val="5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hd w:val="clear" w:color="auto" w:fill="auto"/>
                          <w:lang w:val="ru-RU" w:eastAsia="ru-RU" w:bidi="ru-RU"/>
                        </w:rPr>
                        <w:t>1)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0" distR="0" simplePos="0" relativeHeight="251661312" behindDoc="0" locked="0" layoutInCell="1" allowOverlap="1">
                <wp:simplePos x="0" y="0"/>
                <wp:positionH relativeFrom="page">
                  <wp:posOffset>1757045</wp:posOffset>
                </wp:positionH>
                <wp:positionV relativeFrom="paragraph">
                  <wp:posOffset>5541645</wp:posOffset>
                </wp:positionV>
                <wp:extent cx="176530" cy="234950"/>
                <wp:effectExtent l="0" t="0" r="0" b="0"/>
                <wp:wrapNone/>
                <wp:docPr id="39" name="Shap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6530" cy="23495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C5CF5AE">
                            <w:pPr>
                              <w:pStyle w:val="5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hd w:val="clear" w:color="auto" w:fill="auto"/>
                                <w:lang w:val="ru-RU" w:eastAsia="ru-RU" w:bidi="ru-RU"/>
                              </w:rPr>
                              <w:t>3)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39" o:spid="_x0000_s1026" o:spt="202" type="#_x0000_t202" style="position:absolute;left:0pt;margin-left:138.35pt;margin-top:436.35pt;height:18.5pt;width:13.9pt;mso-position-horizontal-relative:page;z-index:251661312;mso-width-relative:page;mso-height-relative:page;" filled="f" stroked="f" coordsize="21600,21600" o:gfxdata="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5C5CF5AE">
                      <w:pPr>
                        <w:pStyle w:val="5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hd w:val="clear" w:color="auto" w:fill="auto"/>
                          <w:lang w:val="ru-RU" w:eastAsia="ru-RU" w:bidi="ru-RU"/>
                        </w:rPr>
                        <w:t>3)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anchor distT="2999105" distB="252730" distL="0" distR="0" simplePos="0" relativeHeight="251660288" behindDoc="0" locked="0" layoutInCell="1" allowOverlap="1">
            <wp:simplePos x="0" y="0"/>
            <wp:positionH relativeFrom="page">
              <wp:posOffset>3107055</wp:posOffset>
            </wp:positionH>
            <wp:positionV relativeFrom="paragraph">
              <wp:posOffset>2999105</wp:posOffset>
            </wp:positionV>
            <wp:extent cx="2060575" cy="2523490"/>
            <wp:effectExtent l="0" t="0" r="15875" b="10160"/>
            <wp:wrapTopAndBottom/>
            <wp:docPr id="41" name="Shape 4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Shape 41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060575" cy="25234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0" distR="0" simplePos="0" relativeHeight="251661312" behindDoc="0" locked="0" layoutInCell="1" allowOverlap="1">
                <wp:simplePos x="0" y="0"/>
                <wp:positionH relativeFrom="page">
                  <wp:posOffset>3923665</wp:posOffset>
                </wp:positionH>
                <wp:positionV relativeFrom="paragraph">
                  <wp:posOffset>5559425</wp:posOffset>
                </wp:positionV>
                <wp:extent cx="176530" cy="216535"/>
                <wp:effectExtent l="0" t="0" r="0" b="0"/>
                <wp:wrapNone/>
                <wp:docPr id="43" name="Shape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6530" cy="2165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FA6A5B9">
                            <w:pPr>
                              <w:pStyle w:val="5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hd w:val="clear" w:color="auto" w:fill="auto"/>
                                <w:lang w:val="ru-RU" w:eastAsia="ru-RU" w:bidi="ru-RU"/>
                              </w:rPr>
                              <w:t>4)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43" o:spid="_x0000_s1026" o:spt="202" type="#_x0000_t202" style="position:absolute;left:0pt;margin-left:308.95pt;margin-top:437.75pt;height:17.05pt;width:13.9pt;mso-position-horizontal-relative:page;z-index:251661312;mso-width-relative:page;mso-height-relative:page;" filled="f" stroked="f" coordsize="21600,21600" o:gfxdata="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DCqUhPaAAAACwEAAA8A&#10;AAAAAAAAAQAgAAAAIgAAAGRycy9kb3ducmV2LnhtbFBLAQIUABQAAAAIAIdO4kCm8WCjowEAAGUD&#10;AAAOAAAAAAAAAAEAIAAAACkBAABkcnMvZTJvRG9jLnhtbFBLBQYAAAAABgAGAFkBAAA+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4FA6A5B9">
                      <w:pPr>
                        <w:pStyle w:val="5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hd w:val="clear" w:color="auto" w:fill="auto"/>
                          <w:lang w:val="ru-RU" w:eastAsia="ru-RU" w:bidi="ru-RU"/>
                        </w:rPr>
                        <w:t>4)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anchor distT="3130550" distB="475615" distL="0" distR="0" simplePos="0" relativeHeight="251660288" behindDoc="0" locked="0" layoutInCell="1" allowOverlap="1">
            <wp:simplePos x="0" y="0"/>
            <wp:positionH relativeFrom="page">
              <wp:posOffset>5170805</wp:posOffset>
            </wp:positionH>
            <wp:positionV relativeFrom="paragraph">
              <wp:posOffset>3130550</wp:posOffset>
            </wp:positionV>
            <wp:extent cx="1713230" cy="2170430"/>
            <wp:effectExtent l="0" t="0" r="1270" b="1270"/>
            <wp:wrapTopAndBottom/>
            <wp:docPr id="45" name="Shape 4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Shape 45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713230" cy="21704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0" distR="0" simplePos="0" relativeHeight="251661312" behindDoc="0" locked="0" layoutInCell="1" allowOverlap="1">
                <wp:simplePos x="0" y="0"/>
                <wp:positionH relativeFrom="page">
                  <wp:posOffset>5862955</wp:posOffset>
                </wp:positionH>
                <wp:positionV relativeFrom="paragraph">
                  <wp:posOffset>5560060</wp:posOffset>
                </wp:positionV>
                <wp:extent cx="173990" cy="216535"/>
                <wp:effectExtent l="0" t="0" r="0" b="0"/>
                <wp:wrapNone/>
                <wp:docPr id="47" name="Shap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3990" cy="2165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800266B">
                            <w:pPr>
                              <w:pStyle w:val="5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hd w:val="clear" w:color="auto" w:fill="auto"/>
                                <w:lang w:val="ru-RU" w:eastAsia="ru-RU" w:bidi="ru-RU"/>
                              </w:rPr>
                              <w:t>5)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47" o:spid="_x0000_s1026" o:spt="202" type="#_x0000_t202" style="position:absolute;left:0pt;margin-left:461.65pt;margin-top:437.8pt;height:17.05pt;width:13.7pt;mso-position-horizontal-relative:page;z-index:251661312;mso-width-relative:page;mso-height-relative:page;" filled="f" stroked="f" coordsize="21600,21600" o:gfxdata="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CLEp/3bAAAACwEA&#10;AA8AAAAAAAAAAQAgAAAAIgAAAGRycy9kb3ducmV2LnhtbFBLAQIUABQAAAAIAIdO4kAZxiqjpQEA&#10;AGUDAAAOAAAAAAAAAAEAIAAAACoBAABkcnMvZTJvRG9jLnhtbFBLBQYAAAAABgAGAFkBAABBBQAA&#10;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5800266B">
                      <w:pPr>
                        <w:pStyle w:val="5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hd w:val="clear" w:color="auto" w:fill="auto"/>
                          <w:lang w:val="ru-RU" w:eastAsia="ru-RU" w:bidi="ru-RU"/>
                        </w:rPr>
                        <w:t>5)</w:t>
                      </w:r>
                    </w:p>
                  </w:txbxContent>
                </v:textbox>
              </v:shape>
            </w:pict>
          </mc:Fallback>
        </mc:AlternateContent>
      </w:r>
    </w:p>
    <w:p w14:paraId="240BA188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8-9.</w:t>
      </w:r>
    </w:p>
    <w:p w14:paraId="6CFAC12B">
      <w:pPr>
        <w:pStyle w:val="7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pos="387"/>
        </w:tabs>
        <w:bidi w:val="0"/>
        <w:spacing w:before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Узнайте героя литературного произведения по изображению. Назовите </w:t>
      </w:r>
      <w:r>
        <w:rPr>
          <w:b/>
          <w:bCs/>
          <w:color w:val="000000"/>
          <w:spacing w:val="0"/>
          <w:w w:val="100"/>
          <w:position w:val="0"/>
          <w:u w:val="single"/>
          <w:shd w:val="clear" w:color="auto" w:fill="auto"/>
          <w:lang w:val="ru-RU" w:eastAsia="ru-RU" w:bidi="ru-RU"/>
        </w:rPr>
        <w:t>только его имя</w:t>
      </w: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без фамилии (одно слово).</w:t>
      </w:r>
    </w:p>
    <w:p w14:paraId="3D3D7444">
      <w:pPr>
        <w:widowControl w:val="0"/>
        <w:jc w:val="center"/>
        <w:rPr>
          <w:sz w:val="2"/>
          <w:szCs w:val="2"/>
        </w:rPr>
      </w:pPr>
      <w:r>
        <w:drawing>
          <wp:inline distT="0" distB="0" distL="114300" distR="114300">
            <wp:extent cx="1749425" cy="2889250"/>
            <wp:effectExtent l="0" t="0" r="3175" b="6350"/>
            <wp:docPr id="49" name="Picutre 4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Picutre 49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749425" cy="288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3501D1">
      <w:pPr>
        <w:widowControl w:val="0"/>
        <w:spacing w:after="319" w:line="1" w:lineRule="exact"/>
      </w:pPr>
    </w:p>
    <w:p w14:paraId="73813F00">
      <w:pPr>
        <w:pStyle w:val="7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pos="392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Назовите творческий псевдоним писателя, под которым он стал всемирно известен. Ответьте </w:t>
      </w:r>
      <w:r>
        <w:rPr>
          <w:b/>
          <w:bCs/>
          <w:color w:val="000000"/>
          <w:spacing w:val="0"/>
          <w:w w:val="100"/>
          <w:position w:val="0"/>
          <w:u w:val="single"/>
          <w:shd w:val="clear" w:color="auto" w:fill="auto"/>
          <w:lang w:val="ru-RU" w:eastAsia="ru-RU" w:bidi="ru-RU"/>
        </w:rPr>
        <w:t>двумя</w:t>
      </w: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словами.</w:t>
      </w:r>
    </w:p>
    <w:p w14:paraId="626E8FC2">
      <w:pPr>
        <w:pStyle w:val="7"/>
        <w:keepNext w:val="0"/>
        <w:keepLines w:val="0"/>
        <w:widowControl w:val="0"/>
        <w:shd w:val="clear" w:color="auto" w:fill="auto"/>
        <w:bidi w:val="0"/>
        <w:spacing w:before="0" w:after="32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Образец: Александр Грин</w:t>
      </w:r>
    </w:p>
    <w:p w14:paraId="739A2F12">
      <w:pPr>
        <w:pStyle w:val="7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pos="528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Выберите </w:t>
      </w:r>
      <w:r>
        <w:rPr>
          <w:b/>
          <w:bCs/>
          <w:color w:val="000000"/>
          <w:spacing w:val="0"/>
          <w:w w:val="100"/>
          <w:position w:val="0"/>
          <w:u w:val="single"/>
          <w:shd w:val="clear" w:color="auto" w:fill="auto"/>
          <w:lang w:val="ru-RU" w:eastAsia="ru-RU" w:bidi="ru-RU"/>
        </w:rPr>
        <w:t>две</w:t>
      </w: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характеристики персонажа, которые ему соответствуют. Оценивается </w:t>
      </w:r>
      <w:r>
        <w:rPr>
          <w:b/>
          <w:bCs/>
          <w:color w:val="000000"/>
          <w:spacing w:val="0"/>
          <w:w w:val="100"/>
          <w:position w:val="0"/>
          <w:u w:val="single"/>
          <w:shd w:val="clear" w:color="auto" w:fill="auto"/>
          <w:lang w:val="ru-RU" w:eastAsia="ru-RU" w:bidi="ru-RU"/>
        </w:rPr>
        <w:t>полностью</w:t>
      </w: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верный ответ.</w:t>
      </w:r>
    </w:p>
    <w:p w14:paraId="4F70071C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А) он живёт в маленьком городке в Америке</w:t>
      </w:r>
    </w:p>
    <w:p w14:paraId="541DA96E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Б) он любит читать книжки и сидеть дома</w:t>
      </w:r>
    </w:p>
    <w:p w14:paraId="5EC4B2B3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В) он не имеет семьи и живёт на улице</w:t>
      </w:r>
    </w:p>
    <w:p w14:paraId="7E9E2D71">
      <w:pPr>
        <w:pStyle w:val="7"/>
        <w:keepNext w:val="0"/>
        <w:keepLines w:val="0"/>
        <w:widowControl w:val="0"/>
        <w:shd w:val="clear" w:color="auto" w:fill="auto"/>
        <w:bidi w:val="0"/>
        <w:spacing w:before="0" w:after="32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Г) у него есть брат</w:t>
      </w:r>
    </w:p>
    <w:p w14:paraId="6DEBA9F8">
      <w:pPr>
        <w:pStyle w:val="7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pos="512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Что объединяет данные ниже произведения? Выберите правильный ответ.</w:t>
      </w:r>
    </w:p>
    <w:p w14:paraId="73EB130F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«Вересковый мёд», «Кубок», «Бородино»</w:t>
      </w:r>
    </w:p>
    <w:p w14:paraId="1289AC07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А) в произведениях рассказывается о сражении</w:t>
      </w:r>
    </w:p>
    <w:p w14:paraId="7F7CB4D3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Б) сказочный сюжет</w:t>
      </w:r>
    </w:p>
    <w:p w14:paraId="14EB4779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В) жанр (баллада)</w:t>
      </w:r>
    </w:p>
    <w:p w14:paraId="5EF308C3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Г) принадлежат одному автору</w:t>
      </w:r>
    </w:p>
    <w:p w14:paraId="2CA56843">
      <w:pPr>
        <w:pStyle w:val="7"/>
        <w:keepNext w:val="0"/>
        <w:keepLines w:val="0"/>
        <w:widowControl w:val="0"/>
        <w:shd w:val="clear" w:color="auto" w:fill="auto"/>
        <w:bidi w:val="0"/>
        <w:spacing w:before="0" w:after="32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Д) написаны в XIX веке</w:t>
      </w:r>
    </w:p>
    <w:p w14:paraId="42E19758">
      <w:pPr>
        <w:pStyle w:val="7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pos="512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Что объединяет этих писателей? Выберите правильный ответ.</w:t>
      </w:r>
    </w:p>
    <w:p w14:paraId="5ECFF2DA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П. Мериме и А.П. Чехов</w:t>
      </w:r>
    </w:p>
    <w:p w14:paraId="47F15661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А) писали новеллы (рассказы)</w:t>
      </w:r>
    </w:p>
    <w:p w14:paraId="6D557789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Б) состояли в переписке</w:t>
      </w:r>
    </w:p>
    <w:p w14:paraId="7ECB115E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В) жили в одно время</w:t>
      </w:r>
    </w:p>
    <w:p w14:paraId="2C3ABDDB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Г) один из авторов переводил произведения другого</w:t>
      </w:r>
    </w:p>
    <w:p w14:paraId="452EDCF4">
      <w:pPr>
        <w:pStyle w:val="7"/>
        <w:keepNext w:val="0"/>
        <w:keepLines w:val="0"/>
        <w:widowControl w:val="0"/>
        <w:shd w:val="clear" w:color="auto" w:fill="auto"/>
        <w:bidi w:val="0"/>
        <w:spacing w:before="0" w:after="32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Д) были врачами</w:t>
      </w:r>
    </w:p>
    <w:p w14:paraId="328CC101">
      <w:pPr>
        <w:pStyle w:val="7"/>
        <w:keepNext w:val="0"/>
        <w:keepLines w:val="0"/>
        <w:widowControl w:val="0"/>
        <w:shd w:val="clear" w:color="auto" w:fill="auto"/>
        <w:bidi w:val="0"/>
        <w:spacing w:before="0" w:after="10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13-19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. [8 баллов] Прочитайте стихотворение и ответьте на вопросы.</w:t>
      </w:r>
    </w:p>
    <w:p w14:paraId="17561D8A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i/>
          <w:i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А.В. Кольцов (1809—1842)</w:t>
      </w:r>
    </w:p>
    <w:p w14:paraId="5A50353B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30" w:lineRule="auto"/>
        <w:ind w:left="216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Цветок</w:t>
      </w:r>
    </w:p>
    <w:p w14:paraId="44CDE2BB">
      <w:pPr>
        <w:pStyle w:val="7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val="left" w:pos="1112"/>
        </w:tabs>
        <w:bidi w:val="0"/>
        <w:spacing w:before="0" w:after="0" w:line="240" w:lineRule="auto"/>
        <w:ind w:left="0" w:right="0" w:firstLine="60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Природы милое творенье,</w:t>
      </w:r>
    </w:p>
    <w:p w14:paraId="6A17A43E">
      <w:pPr>
        <w:pStyle w:val="7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val="left" w:pos="1112"/>
        </w:tabs>
        <w:bidi w:val="0"/>
        <w:spacing w:before="0" w:after="0" w:line="240" w:lineRule="auto"/>
        <w:ind w:left="0" w:right="0" w:firstLine="60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Цветок, долины украшенье,</w:t>
      </w:r>
    </w:p>
    <w:p w14:paraId="061F46C7">
      <w:pPr>
        <w:pStyle w:val="7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val="left" w:pos="1112"/>
        </w:tabs>
        <w:bidi w:val="0"/>
        <w:spacing w:before="0" w:after="0" w:line="240" w:lineRule="auto"/>
        <w:ind w:left="0" w:right="0" w:firstLine="60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На миг взлелеянный весной,</w:t>
      </w:r>
    </w:p>
    <w:p w14:paraId="1CB53EED">
      <w:pPr>
        <w:pStyle w:val="7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val="left" w:pos="1112"/>
        </w:tabs>
        <w:bidi w:val="0"/>
        <w:spacing w:before="0" w:after="320" w:line="240" w:lineRule="auto"/>
        <w:ind w:left="0" w:right="0" w:firstLine="60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Безвестен ты в степи глухой!</w:t>
      </w:r>
    </w:p>
    <w:p w14:paraId="6384FF32">
      <w:pPr>
        <w:pStyle w:val="7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val="left" w:pos="1112"/>
        </w:tabs>
        <w:bidi w:val="0"/>
        <w:spacing w:before="0" w:after="0" w:line="240" w:lineRule="auto"/>
        <w:ind w:left="0" w:right="0" w:firstLine="60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Скажи: зачем же так алеешь,</w:t>
      </w:r>
    </w:p>
    <w:p w14:paraId="1D2E6F0D">
      <w:pPr>
        <w:pStyle w:val="7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val="left" w:pos="1112"/>
        </w:tabs>
        <w:bidi w:val="0"/>
        <w:spacing w:before="0" w:after="0" w:line="240" w:lineRule="auto"/>
        <w:ind w:left="0" w:right="0" w:firstLine="60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Росой заискрясь, пламенеешь,</w:t>
      </w:r>
    </w:p>
    <w:p w14:paraId="662B2FC8">
      <w:pPr>
        <w:pStyle w:val="7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val="left" w:pos="1112"/>
        </w:tabs>
        <w:bidi w:val="0"/>
        <w:spacing w:before="0" w:after="0" w:line="240" w:lineRule="auto"/>
        <w:ind w:left="0" w:right="0" w:firstLine="60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И дышишь чем-то, как живым,</w:t>
      </w:r>
    </w:p>
    <w:p w14:paraId="7AEEA0BC">
      <w:pPr>
        <w:pStyle w:val="7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val="left" w:pos="1112"/>
        </w:tabs>
        <w:bidi w:val="0"/>
        <w:spacing w:before="0" w:after="320" w:line="240" w:lineRule="auto"/>
        <w:ind w:left="0" w:right="0" w:firstLine="60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Благоуханным и святым?</w:t>
      </w:r>
    </w:p>
    <w:p w14:paraId="04E77F05">
      <w:pPr>
        <w:pStyle w:val="7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val="left" w:pos="1112"/>
        </w:tabs>
        <w:bidi w:val="0"/>
        <w:spacing w:before="0" w:after="0" w:line="240" w:lineRule="auto"/>
        <w:ind w:left="0" w:right="0" w:firstLine="60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Ты для кого в степи широкой,</w:t>
      </w:r>
    </w:p>
    <w:p w14:paraId="5EC1251B">
      <w:pPr>
        <w:pStyle w:val="7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val="left" w:pos="1251"/>
        </w:tabs>
        <w:bidi w:val="0"/>
        <w:spacing w:before="0" w:after="0" w:line="240" w:lineRule="auto"/>
        <w:ind w:left="0" w:right="0" w:firstLine="60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Ты для кого от сёл далеко?</w:t>
      </w:r>
    </w:p>
    <w:p w14:paraId="116C210D">
      <w:pPr>
        <w:pStyle w:val="7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val="left" w:pos="1251"/>
        </w:tabs>
        <w:bidi w:val="0"/>
        <w:spacing w:before="0" w:after="0" w:line="240" w:lineRule="auto"/>
        <w:ind w:left="0" w:right="0" w:firstLine="60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Не для крылатых ли друзей,</w:t>
      </w:r>
    </w:p>
    <w:p w14:paraId="1F14C2EE">
      <w:pPr>
        <w:pStyle w:val="7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val="left" w:pos="1251"/>
        </w:tabs>
        <w:bidi w:val="0"/>
        <w:spacing w:before="0" w:after="320" w:line="240" w:lineRule="auto"/>
        <w:ind w:left="0" w:right="0" w:firstLine="60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Поющих в воздухе степей?</w:t>
      </w:r>
    </w:p>
    <w:p w14:paraId="56C0237D">
      <w:pPr>
        <w:pStyle w:val="7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val="left" w:pos="1251"/>
        </w:tabs>
        <w:bidi w:val="0"/>
        <w:spacing w:before="0" w:after="0" w:line="240" w:lineRule="auto"/>
        <w:ind w:left="0" w:right="0" w:firstLine="60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Для них ли, в роскоши, семьями,</w:t>
      </w:r>
    </w:p>
    <w:p w14:paraId="0B01DEA6">
      <w:pPr>
        <w:pStyle w:val="7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val="left" w:pos="1251"/>
        </w:tabs>
        <w:bidi w:val="0"/>
        <w:spacing w:before="0" w:after="0" w:line="240" w:lineRule="auto"/>
        <w:ind w:left="0" w:right="0" w:firstLine="60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Румяной ягодой, цветами</w:t>
      </w:r>
    </w:p>
    <w:p w14:paraId="7C3D1C16">
      <w:pPr>
        <w:pStyle w:val="7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val="left" w:pos="1251"/>
        </w:tabs>
        <w:bidi w:val="0"/>
        <w:spacing w:before="0" w:after="0" w:line="240" w:lineRule="auto"/>
        <w:ind w:left="0" w:right="0" w:firstLine="60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И обаяньем для души</w:t>
      </w:r>
    </w:p>
    <w:p w14:paraId="50431ECB">
      <w:pPr>
        <w:pStyle w:val="7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val="left" w:pos="1251"/>
        </w:tabs>
        <w:bidi w:val="0"/>
        <w:spacing w:before="0" w:after="320" w:line="240" w:lineRule="auto"/>
        <w:ind w:left="0" w:right="0" w:firstLine="60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Вы, травы, зреете в тиши?</w:t>
      </w:r>
    </w:p>
    <w:p w14:paraId="4AD6092B">
      <w:pPr>
        <w:pStyle w:val="7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val="left" w:pos="1251"/>
        </w:tabs>
        <w:bidi w:val="0"/>
        <w:spacing w:before="0" w:after="0" w:line="240" w:lineRule="auto"/>
        <w:ind w:left="0" w:right="0" w:firstLine="60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О, пой, косарь! зови певицу,</w:t>
      </w:r>
    </w:p>
    <w:p w14:paraId="576C5AA4">
      <w:pPr>
        <w:pStyle w:val="7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val="left" w:pos="1251"/>
        </w:tabs>
        <w:bidi w:val="0"/>
        <w:spacing w:before="0" w:after="0" w:line="240" w:lineRule="auto"/>
        <w:ind w:left="0" w:right="0" w:firstLine="60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Подругу, красную девицу,</w:t>
      </w:r>
    </w:p>
    <w:p w14:paraId="404A6FF5">
      <w:pPr>
        <w:pStyle w:val="7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val="left" w:pos="1251"/>
        </w:tabs>
        <w:bidi w:val="0"/>
        <w:spacing w:before="0" w:after="0" w:line="240" w:lineRule="auto"/>
        <w:ind w:left="0" w:right="0" w:firstLine="60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Пока ещё, шумя косой,</w:t>
      </w:r>
    </w:p>
    <w:p w14:paraId="0B961EEE">
      <w:pPr>
        <w:pStyle w:val="7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val="left" w:pos="1251"/>
        </w:tabs>
        <w:bidi w:val="0"/>
        <w:spacing w:before="0" w:after="0" w:line="240" w:lineRule="auto"/>
        <w:ind w:left="0" w:right="0" w:firstLine="60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Не тронул ты травы степной!</w:t>
      </w:r>
    </w:p>
    <w:p w14:paraId="74917600">
      <w:pPr>
        <w:pStyle w:val="7"/>
        <w:keepNext w:val="0"/>
        <w:keepLines w:val="0"/>
        <w:widowControl w:val="0"/>
        <w:shd w:val="clear" w:color="auto" w:fill="auto"/>
        <w:bidi w:val="0"/>
        <w:spacing w:before="0" w:after="32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(1836)</w:t>
      </w:r>
    </w:p>
    <w:p w14:paraId="2C3C56ED">
      <w:pPr>
        <w:pStyle w:val="7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pos="512"/>
        </w:tabs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Укажите род литературы, с которым соотносится текст.</w:t>
      </w:r>
    </w:p>
    <w:p w14:paraId="756552DF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А)эпос</w:t>
      </w:r>
    </w:p>
    <w:p w14:paraId="0606A0AA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Б)лирика</w:t>
      </w:r>
    </w:p>
    <w:p w14:paraId="3A0AFF00">
      <w:pPr>
        <w:pStyle w:val="7"/>
        <w:keepNext w:val="0"/>
        <w:keepLines w:val="0"/>
        <w:widowControl w:val="0"/>
        <w:shd w:val="clear" w:color="auto" w:fill="auto"/>
        <w:bidi w:val="0"/>
        <w:spacing w:before="0" w:after="32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В) драма</w:t>
      </w:r>
    </w:p>
    <w:p w14:paraId="31B58A7F">
      <w:pPr>
        <w:pStyle w:val="7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pos="512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Укажите правильный вариант рифмовки в стихотворении.</w:t>
      </w:r>
    </w:p>
    <w:p w14:paraId="08981A79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А) перекрёстная</w:t>
      </w:r>
    </w:p>
    <w:p w14:paraId="6B634A4E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Б) кольцевая</w:t>
      </w:r>
    </w:p>
    <w:p w14:paraId="6853E7E9">
      <w:pPr>
        <w:pStyle w:val="7"/>
        <w:keepNext w:val="0"/>
        <w:keepLines w:val="0"/>
        <w:widowControl w:val="0"/>
        <w:shd w:val="clear" w:color="auto" w:fill="auto"/>
        <w:bidi w:val="0"/>
        <w:spacing w:before="0" w:after="32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В) парная</w:t>
      </w:r>
    </w:p>
    <w:p w14:paraId="2FDF8043">
      <w:pPr>
        <w:pStyle w:val="7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pos="526"/>
        </w:tabs>
        <w:bidi w:val="0"/>
        <w:spacing w:before="0" w:after="32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 какой СТРОФЕ стихотворения есть олицетворение? Выберите номер строфы.</w:t>
      </w:r>
    </w:p>
    <w:p w14:paraId="55133219">
      <w:pPr>
        <w:pStyle w:val="7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pos="512"/>
        </w:tabs>
        <w:bidi w:val="0"/>
        <w:spacing w:before="0" w:after="32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Укажите строку, в которой есть сравнение.</w:t>
      </w:r>
    </w:p>
    <w:p w14:paraId="2C3A34F1">
      <w:pPr>
        <w:pStyle w:val="7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pos="512"/>
        </w:tabs>
        <w:bidi w:val="0"/>
        <w:spacing w:before="0" w:after="32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Среди строк 13-20 найдите строку, в которой есть фольклорный эпитет.</w:t>
      </w:r>
    </w:p>
    <w:p w14:paraId="0286D2C4">
      <w:pPr>
        <w:pStyle w:val="7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pos="536"/>
        </w:tabs>
        <w:bidi w:val="0"/>
        <w:spacing w:before="0" w:after="32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 строке 11 использована перифраза (непрямое иносказательное обозначе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softHyphen/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ние объекта). Какой объект имеется в виду? Ответьте </w:t>
      </w: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одним словом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 имени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softHyphen/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тельном падеже, множественном числе.</w:t>
      </w:r>
    </w:p>
    <w:p w14:paraId="39E385C6">
      <w:pPr>
        <w:pStyle w:val="7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pos="531"/>
        </w:tabs>
        <w:bidi w:val="0"/>
        <w:spacing w:before="0" w:after="32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Укажите строки, в которых использована анафора (повторение слов в начале стихотворной строки).</w:t>
      </w:r>
    </w:p>
    <w:sectPr>
      <w:footnotePr>
        <w:numFmt w:val="decimal"/>
      </w:footnotePr>
      <w:pgSz w:w="11900" w:h="16840"/>
      <w:pgMar w:top="1580" w:right="1105" w:bottom="1940" w:left="1089" w:header="0" w:footer="3" w:gutter="0"/>
      <w:cols w:space="72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</w:p>
  </w:endnote>
  <w:endnote w:type="continuationSeparator" w:id="1">
    <w:p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D1820D">
    <w:pPr>
      <w:widowControl w:val="0"/>
      <w:spacing w:line="1" w:lineRule="exact"/>
    </w:pPr>
    <w: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3741420</wp:posOffset>
              </wp:positionH>
              <wp:positionV relativeFrom="page">
                <wp:posOffset>10107930</wp:posOffset>
              </wp:positionV>
              <wp:extent cx="67310" cy="100330"/>
              <wp:effectExtent l="0" t="0" r="0" b="0"/>
              <wp:wrapNone/>
              <wp:docPr id="25" name="Shape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310" cy="10033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3AB0DE08">
                          <w:pPr>
                            <w:pStyle w:val="9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color w:val="000000"/>
                              <w:spacing w:val="0"/>
                              <w:w w:val="100"/>
                              <w:position w:val="0"/>
                              <w:sz w:val="24"/>
                              <w:szCs w:val="24"/>
                              <w:shd w:val="clear" w:color="auto" w:fill="auto"/>
                              <w:lang w:val="ru-RU" w:eastAsia="ru-RU" w:bidi="ru-RU"/>
                            </w:rPr>
                            <w:t>#</w:t>
                          </w:r>
                          <w:r>
                            <w:rPr>
                              <w:color w:val="000000"/>
                              <w:spacing w:val="0"/>
                              <w:w w:val="100"/>
                              <w:position w:val="0"/>
                              <w:sz w:val="24"/>
                              <w:szCs w:val="24"/>
                              <w:shd w:val="clear" w:color="auto" w:fill="auto"/>
                              <w:lang w:val="ru-RU" w:eastAsia="ru-RU" w:bidi="ru-RU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25" o:spid="_x0000_s1026" o:spt="202" type="#_x0000_t202" style="position:absolute;left:0pt;margin-left:294.6pt;margin-top:795.9pt;height:7.9pt;width:5.3pt;mso-position-horizontal-relative:page;mso-position-vertical-relative:page;mso-wrap-style:none;z-index:-251657216;mso-width-relative:page;mso-height-relative:page;" filled="f" stroked="f" coordsize="21600,21600" o:gfxdata="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4IevhdgA&#10;AAANAQAADwAAAAAAAAABACAAAAAiAAAAZHJzL2Rvd25yZXYueG1sUEsBAhQAFAAAAAgAh07iQHht&#10;wRKtAQAAcAMAAA4AAAAAAAAAAQAgAAAAJwEAAGRycy9lMm9Eb2MueG1sUEsFBgAAAAAGAAYAWQEA&#10;AEY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3AB0DE08">
                    <w:pPr>
                      <w:pStyle w:val="9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color w:val="000000"/>
                        <w:spacing w:val="0"/>
                        <w:w w:val="100"/>
                        <w:position w:val="0"/>
                        <w:sz w:val="24"/>
                        <w:szCs w:val="24"/>
                        <w:shd w:val="clear" w:color="auto" w:fill="auto"/>
                        <w:lang w:val="ru-RU" w:eastAsia="ru-RU" w:bidi="ru-RU"/>
                      </w:rPr>
                      <w:t>#</w:t>
                    </w:r>
                    <w:r>
                      <w:rPr>
                        <w:color w:val="000000"/>
                        <w:spacing w:val="0"/>
                        <w:w w:val="100"/>
                        <w:position w:val="0"/>
                        <w:sz w:val="24"/>
                        <w:szCs w:val="24"/>
                        <w:shd w:val="clear" w:color="auto" w:fill="auto"/>
                        <w:lang w:val="ru-RU" w:eastAsia="ru-RU" w:bidi="ru-RU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1DF77A">
    <w:pPr>
      <w:widowControl w:val="0"/>
      <w:spacing w:line="1" w:lineRule="exact"/>
    </w:pPr>
    <w: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3761105</wp:posOffset>
              </wp:positionH>
              <wp:positionV relativeFrom="page">
                <wp:posOffset>10203180</wp:posOffset>
              </wp:positionV>
              <wp:extent cx="39370" cy="100330"/>
              <wp:effectExtent l="0" t="0" r="0" b="0"/>
              <wp:wrapNone/>
              <wp:docPr id="27" name="Shape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9370" cy="10033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3ACF6155">
                          <w:pPr>
                            <w:pStyle w:val="9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color w:val="000000"/>
                              <w:spacing w:val="0"/>
                              <w:w w:val="100"/>
                              <w:position w:val="0"/>
                              <w:sz w:val="24"/>
                              <w:szCs w:val="24"/>
                              <w:shd w:val="clear" w:color="auto" w:fill="auto"/>
                              <w:lang w:val="ru-RU" w:eastAsia="ru-RU" w:bidi="ru-RU"/>
                            </w:rPr>
                            <w:t>#</w:t>
                          </w:r>
                          <w:r>
                            <w:rPr>
                              <w:color w:val="000000"/>
                              <w:spacing w:val="0"/>
                              <w:w w:val="100"/>
                              <w:position w:val="0"/>
                              <w:sz w:val="24"/>
                              <w:szCs w:val="24"/>
                              <w:shd w:val="clear" w:color="auto" w:fill="auto"/>
                              <w:lang w:val="ru-RU" w:eastAsia="ru-RU" w:bidi="ru-RU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27" o:spid="_x0000_s1026" o:spt="202" type="#_x0000_t202" style="position:absolute;left:0pt;margin-left:296.15pt;margin-top:803.4pt;height:7.9pt;width:3.1pt;mso-position-horizontal-relative:page;mso-position-vertical-relative:page;mso-wrap-style:none;z-index:-251657216;mso-width-relative:page;mso-height-relative:page;" filled="f" stroked="f" coordsize="21600,21600" o:gfxdata="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nrR6utgA&#10;AAANAQAADwAAAAAAAAABACAAAAAiAAAAZHJzL2Rvd25yZXYueG1sUEsBAhQAFAAAAAgAh07iQOcQ&#10;bo6tAQAAcAMAAA4AAAAAAAAAAQAgAAAAJwEAAGRycy9lMm9Eb2MueG1sUEsFBgAAAAAGAAYAWQEA&#10;AEY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3ACF6155">
                    <w:pPr>
                      <w:pStyle w:val="9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color w:val="000000"/>
                        <w:spacing w:val="0"/>
                        <w:w w:val="100"/>
                        <w:position w:val="0"/>
                        <w:sz w:val="24"/>
                        <w:szCs w:val="24"/>
                        <w:shd w:val="clear" w:color="auto" w:fill="auto"/>
                        <w:lang w:val="ru-RU" w:eastAsia="ru-RU" w:bidi="ru-RU"/>
                      </w:rPr>
                      <w:t>#</w:t>
                    </w:r>
                    <w:r>
                      <w:rPr>
                        <w:color w:val="000000"/>
                        <w:spacing w:val="0"/>
                        <w:w w:val="100"/>
                        <w:position w:val="0"/>
                        <w:sz w:val="24"/>
                        <w:szCs w:val="24"/>
                        <w:shd w:val="clear" w:color="auto" w:fill="auto"/>
                        <w:lang w:val="ru-RU" w:eastAsia="ru-RU" w:bidi="ru-RU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</w:p>
  </w:footnote>
  <w:footnote w:type="continuationSeparator" w:id="1">
    <w:p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4F779E">
    <w:pPr>
      <w:widowControl w:val="0"/>
      <w:spacing w:line="1" w:lineRule="exact"/>
    </w:pPr>
    <w:bookmarkStart w:id="0" w:name="_GoBack"/>
    <w:bookmarkEnd w:id="0"/>
    <w: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1260475</wp:posOffset>
              </wp:positionH>
              <wp:positionV relativeFrom="page">
                <wp:posOffset>450215</wp:posOffset>
              </wp:positionV>
              <wp:extent cx="5017135" cy="286385"/>
              <wp:effectExtent l="0" t="0" r="0" b="0"/>
              <wp:wrapNone/>
              <wp:docPr id="23" name="Shape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017135" cy="28638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7BF921D7">
                          <w:pPr>
                            <w:pStyle w:val="9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color w:val="000000"/>
                              <w:spacing w:val="0"/>
                              <w:w w:val="100"/>
                              <w:position w:val="0"/>
                              <w:sz w:val="24"/>
                              <w:szCs w:val="24"/>
                              <w:shd w:val="clear" w:color="auto" w:fill="auto"/>
                              <w:lang w:val="ru-RU" w:eastAsia="ru-RU" w:bidi="ru-RU"/>
                            </w:rPr>
                            <w:t>Всероссийская олимпиада школьников. Литература. 202</w:t>
                          </w:r>
                          <w:r>
                            <w:rPr>
                              <w:rFonts w:hint="default"/>
                              <w:color w:val="000000"/>
                              <w:spacing w:val="0"/>
                              <w:w w:val="100"/>
                              <w:position w:val="0"/>
                              <w:sz w:val="24"/>
                              <w:szCs w:val="24"/>
                              <w:shd w:val="clear" w:color="auto" w:fill="auto"/>
                              <w:lang w:val="en-US" w:eastAsia="ru-RU" w:bidi="ru-RU"/>
                            </w:rPr>
                            <w:t>5</w:t>
                          </w:r>
                          <w:r>
                            <w:rPr>
                              <w:color w:val="000000"/>
                              <w:spacing w:val="0"/>
                              <w:w w:val="100"/>
                              <w:position w:val="0"/>
                              <w:sz w:val="24"/>
                              <w:szCs w:val="24"/>
                              <w:shd w:val="clear" w:color="auto" w:fill="auto"/>
                              <w:lang w:val="ru-RU" w:eastAsia="ru-RU" w:bidi="ru-RU"/>
                            </w:rPr>
                            <w:t>-202</w:t>
                          </w:r>
                          <w:r>
                            <w:rPr>
                              <w:rFonts w:hint="default"/>
                              <w:color w:val="000000"/>
                              <w:spacing w:val="0"/>
                              <w:w w:val="100"/>
                              <w:position w:val="0"/>
                              <w:sz w:val="24"/>
                              <w:szCs w:val="24"/>
                              <w:shd w:val="clear" w:color="auto" w:fill="auto"/>
                              <w:lang w:val="en-US" w:eastAsia="ru-RU" w:bidi="ru-RU"/>
                            </w:rPr>
                            <w:t>6</w:t>
                          </w:r>
                          <w:r>
                            <w:rPr>
                              <w:color w:val="000000"/>
                              <w:spacing w:val="0"/>
                              <w:w w:val="100"/>
                              <w:position w:val="0"/>
                              <w:sz w:val="24"/>
                              <w:szCs w:val="24"/>
                              <w:shd w:val="clear" w:color="auto" w:fill="auto"/>
                              <w:lang w:val="ru-RU" w:eastAsia="ru-RU" w:bidi="ru-RU"/>
                            </w:rPr>
                            <w:t xml:space="preserve"> учебный год.</w:t>
                          </w:r>
                        </w:p>
                        <w:p w14:paraId="6D9E0DA6">
                          <w:pPr>
                            <w:pStyle w:val="9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color w:val="000000"/>
                              <w:spacing w:val="0"/>
                              <w:w w:val="100"/>
                              <w:position w:val="0"/>
                              <w:sz w:val="24"/>
                              <w:szCs w:val="24"/>
                              <w:shd w:val="clear" w:color="auto" w:fill="auto"/>
                              <w:lang w:val="ru-RU" w:eastAsia="ru-RU" w:bidi="ru-RU"/>
                            </w:rPr>
                            <w:t>Школьный этап. 6 класс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23" o:spid="_x0000_s1026" o:spt="202" type="#_x0000_t202" style="position:absolute;left:0pt;margin-left:99.25pt;margin-top:35.45pt;height:22.55pt;width:395.05pt;mso-position-horizontal-relative:page;mso-position-vertical-relative:page;mso-wrap-style:none;z-index:-251657216;mso-width-relative:page;mso-height-relative:page;" filled="f" stroked="f" coordsize="21600,21600" o:gfxdata="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DFyhVC1QAA&#10;AAoBAAAPAAAAAAAAAAEAIAAAACIAAABkcnMvZG93bnJldi54bWxQSwECFAAUAAAACACHTuJAt4tf&#10;Oa8BAAByAwAADgAAAAAAAAABACAAAAAkAQAAZHJzL2Uyb0RvYy54bWxQSwUGAAAAAAYABgBZAQAA&#10;R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7BF921D7">
                    <w:pPr>
                      <w:pStyle w:val="9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24"/>
                        <w:szCs w:val="24"/>
                      </w:rPr>
                    </w:pPr>
                    <w:r>
                      <w:rPr>
                        <w:color w:val="000000"/>
                        <w:spacing w:val="0"/>
                        <w:w w:val="100"/>
                        <w:position w:val="0"/>
                        <w:sz w:val="24"/>
                        <w:szCs w:val="24"/>
                        <w:shd w:val="clear" w:color="auto" w:fill="auto"/>
                        <w:lang w:val="ru-RU" w:eastAsia="ru-RU" w:bidi="ru-RU"/>
                      </w:rPr>
                      <w:t>Всероссийская олимпиада школьников. Литература. 202</w:t>
                    </w:r>
                    <w:r>
                      <w:rPr>
                        <w:rFonts w:hint="default"/>
                        <w:color w:val="000000"/>
                        <w:spacing w:val="0"/>
                        <w:w w:val="100"/>
                        <w:position w:val="0"/>
                        <w:sz w:val="24"/>
                        <w:szCs w:val="24"/>
                        <w:shd w:val="clear" w:color="auto" w:fill="auto"/>
                        <w:lang w:val="en-US" w:eastAsia="ru-RU" w:bidi="ru-RU"/>
                      </w:rPr>
                      <w:t>5</w:t>
                    </w:r>
                    <w:r>
                      <w:rPr>
                        <w:color w:val="000000"/>
                        <w:spacing w:val="0"/>
                        <w:w w:val="100"/>
                        <w:position w:val="0"/>
                        <w:sz w:val="24"/>
                        <w:szCs w:val="24"/>
                        <w:shd w:val="clear" w:color="auto" w:fill="auto"/>
                        <w:lang w:val="ru-RU" w:eastAsia="ru-RU" w:bidi="ru-RU"/>
                      </w:rPr>
                      <w:t>-202</w:t>
                    </w:r>
                    <w:r>
                      <w:rPr>
                        <w:rFonts w:hint="default"/>
                        <w:color w:val="000000"/>
                        <w:spacing w:val="0"/>
                        <w:w w:val="100"/>
                        <w:position w:val="0"/>
                        <w:sz w:val="24"/>
                        <w:szCs w:val="24"/>
                        <w:shd w:val="clear" w:color="auto" w:fill="auto"/>
                        <w:lang w:val="en-US" w:eastAsia="ru-RU" w:bidi="ru-RU"/>
                      </w:rPr>
                      <w:t>6</w:t>
                    </w:r>
                    <w:r>
                      <w:rPr>
                        <w:color w:val="000000"/>
                        <w:spacing w:val="0"/>
                        <w:w w:val="100"/>
                        <w:position w:val="0"/>
                        <w:sz w:val="24"/>
                        <w:szCs w:val="24"/>
                        <w:shd w:val="clear" w:color="auto" w:fill="auto"/>
                        <w:lang w:val="ru-RU" w:eastAsia="ru-RU" w:bidi="ru-RU"/>
                      </w:rPr>
                      <w:t xml:space="preserve"> учебный год.</w:t>
                    </w:r>
                  </w:p>
                  <w:p w14:paraId="6D9E0DA6">
                    <w:pPr>
                      <w:pStyle w:val="9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24"/>
                        <w:szCs w:val="24"/>
                      </w:rPr>
                    </w:pPr>
                    <w:r>
                      <w:rPr>
                        <w:color w:val="000000"/>
                        <w:spacing w:val="0"/>
                        <w:w w:val="100"/>
                        <w:position w:val="0"/>
                        <w:sz w:val="24"/>
                        <w:szCs w:val="24"/>
                        <w:shd w:val="clear" w:color="auto" w:fill="auto"/>
                        <w:lang w:val="ru-RU" w:eastAsia="ru-RU" w:bidi="ru-RU"/>
                      </w:rPr>
                      <w:t>Школьный этап. 6 класс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022476">
    <w:pPr>
      <w:widowControl w:val="0"/>
      <w:spacing w:line="1" w:lineRule="exac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F092B84"/>
    <w:multiLevelType w:val="singleLevel"/>
    <w:tmpl w:val="CF092B84"/>
    <w:lvl w:ilvl="0" w:tentative="0">
      <w:start w:val="1"/>
      <w:numFmt w:val="upperLetter"/>
      <w:lvlText w:val="%1)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</w:abstractNum>
  <w:abstractNum w:abstractNumId="1">
    <w:nsid w:val="0053208E"/>
    <w:multiLevelType w:val="singleLevel"/>
    <w:tmpl w:val="0053208E"/>
    <w:lvl w:ilvl="0" w:tentative="0">
      <w:start w:val="7"/>
      <w:numFmt w:val="decimal"/>
      <w:lvlText w:val="%1."/>
      <w:lvlJc w:val="left"/>
      <w:rPr>
        <w:rFonts w:ascii="Times New Roman" w:hAnsi="Times New Roman" w:eastAsia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</w:abstractNum>
  <w:abstractNum w:abstractNumId="2">
    <w:nsid w:val="59ADCABA"/>
    <w:multiLevelType w:val="singleLevel"/>
    <w:tmpl w:val="59ADCABA"/>
    <w:lvl w:ilvl="0" w:tentative="0">
      <w:start w:val="1"/>
      <w:numFmt w:val="decimal"/>
      <w:lvlText w:val="(%1)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documentProtection w:enforcement="0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compatSetting w:name="compatibilityMode" w:uri="http://schemas.microsoft.com/office/word" w:val="15"/>
  </w:compat>
  <w:rsids>
    <w:rsidRoot w:val="00000000"/>
    <w:rsid w:val="58B673A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 Unicode MS" w:hAnsi="Arial Unicode MS" w:eastAsia="Arial Unicode MS" w:cs="Arial Unicode MS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Arial Unicode MS" w:hAnsi="Arial Unicode MS" w:eastAsia="Arial Unicode MS" w:cs="Arial Unicode MS"/>
      <w:color w:val="000000"/>
      <w:spacing w:val="0"/>
      <w:w w:val="100"/>
      <w:position w:val="0"/>
      <w:sz w:val="24"/>
      <w:szCs w:val="24"/>
      <w:shd w:val="clear" w:color="auto" w:fill="auto"/>
      <w:lang w:val="ru-RU" w:eastAsia="ru-RU" w:bidi="ru-RU"/>
    </w:rPr>
  </w:style>
  <w:style w:type="character" w:default="1" w:styleId="2">
    <w:name w:val="Default Paragraph Font"/>
    <w:uiPriority w:val="0"/>
    <w:rPr>
      <w:rFonts w:ascii="Arial Unicode MS" w:hAnsi="Arial Unicode MS" w:eastAsia="Arial Unicode MS" w:cs="Arial Unicode MS"/>
      <w:color w:val="000000"/>
      <w:spacing w:val="0"/>
      <w:w w:val="100"/>
      <w:position w:val="0"/>
      <w:sz w:val="24"/>
      <w:szCs w:val="24"/>
      <w:shd w:val="clear" w:color="auto" w:fill="auto"/>
      <w:lang w:val="ru-RU" w:eastAsia="ru-RU" w:bidi="ru-RU"/>
    </w:rPr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Подпись к картинке_"/>
    <w:basedOn w:val="2"/>
    <w:link w:val="5"/>
    <w:uiPriority w:val="0"/>
    <w:rPr>
      <w:rFonts w:ascii="Times New Roman" w:hAnsi="Times New Roman" w:eastAsia="Times New Roman" w:cs="Times New Roman"/>
      <w:sz w:val="28"/>
      <w:szCs w:val="28"/>
      <w:u w:val="none"/>
    </w:rPr>
  </w:style>
  <w:style w:type="paragraph" w:customStyle="1" w:styleId="5">
    <w:name w:val="Подпись к картинке"/>
    <w:basedOn w:val="1"/>
    <w:link w:val="4"/>
    <w:qFormat/>
    <w:uiPriority w:val="0"/>
    <w:pPr>
      <w:widowControl w:val="0"/>
      <w:shd w:val="clear" w:color="auto" w:fill="auto"/>
    </w:pPr>
    <w:rPr>
      <w:rFonts w:ascii="Times New Roman" w:hAnsi="Times New Roman" w:eastAsia="Times New Roman" w:cs="Times New Roman"/>
      <w:sz w:val="28"/>
      <w:szCs w:val="28"/>
      <w:u w:val="none"/>
    </w:rPr>
  </w:style>
  <w:style w:type="character" w:customStyle="1" w:styleId="6">
    <w:name w:val="Основной текст_"/>
    <w:basedOn w:val="2"/>
    <w:link w:val="7"/>
    <w:uiPriority w:val="0"/>
    <w:rPr>
      <w:rFonts w:ascii="Times New Roman" w:hAnsi="Times New Roman" w:eastAsia="Times New Roman" w:cs="Times New Roman"/>
      <w:sz w:val="28"/>
      <w:szCs w:val="28"/>
      <w:u w:val="none"/>
    </w:rPr>
  </w:style>
  <w:style w:type="paragraph" w:customStyle="1" w:styleId="7">
    <w:name w:val="Основной текст1"/>
    <w:basedOn w:val="1"/>
    <w:link w:val="6"/>
    <w:qFormat/>
    <w:uiPriority w:val="0"/>
    <w:pPr>
      <w:widowControl w:val="0"/>
      <w:shd w:val="clear" w:color="auto" w:fill="auto"/>
      <w:spacing w:after="80"/>
    </w:pPr>
    <w:rPr>
      <w:rFonts w:ascii="Times New Roman" w:hAnsi="Times New Roman" w:eastAsia="Times New Roman" w:cs="Times New Roman"/>
      <w:sz w:val="28"/>
      <w:szCs w:val="28"/>
      <w:u w:val="none"/>
    </w:rPr>
  </w:style>
  <w:style w:type="character" w:customStyle="1" w:styleId="8">
    <w:name w:val="Колонтитул (2)_"/>
    <w:basedOn w:val="2"/>
    <w:link w:val="9"/>
    <w:uiPriority w:val="0"/>
    <w:rPr>
      <w:rFonts w:ascii="Times New Roman" w:hAnsi="Times New Roman" w:eastAsia="Times New Roman" w:cs="Times New Roman"/>
      <w:sz w:val="20"/>
      <w:szCs w:val="20"/>
      <w:u w:val="none"/>
    </w:rPr>
  </w:style>
  <w:style w:type="paragraph" w:customStyle="1" w:styleId="9">
    <w:name w:val="Колонтитул (2)"/>
    <w:basedOn w:val="1"/>
    <w:link w:val="8"/>
    <w:qFormat/>
    <w:uiPriority w:val="0"/>
    <w:pPr>
      <w:widowControl w:val="0"/>
      <w:shd w:val="clear" w:color="auto" w:fill="auto"/>
    </w:pPr>
    <w:rPr>
      <w:rFonts w:ascii="Times New Roman" w:hAnsi="Times New Roman" w:eastAsia="Times New Roman" w:cs="Times New Roman"/>
      <w:sz w:val="20"/>
      <w:szCs w:val="20"/>
      <w:u w:val="none"/>
    </w:rPr>
  </w:style>
  <w:style w:type="character" w:customStyle="1" w:styleId="10">
    <w:name w:val="Подпись к таблице_"/>
    <w:basedOn w:val="2"/>
    <w:link w:val="11"/>
    <w:uiPriority w:val="0"/>
    <w:rPr>
      <w:rFonts w:ascii="Times New Roman" w:hAnsi="Times New Roman" w:eastAsia="Times New Roman" w:cs="Times New Roman"/>
      <w:sz w:val="28"/>
      <w:szCs w:val="28"/>
      <w:u w:val="none"/>
    </w:rPr>
  </w:style>
  <w:style w:type="paragraph" w:customStyle="1" w:styleId="11">
    <w:name w:val="Подпись к таблице"/>
    <w:basedOn w:val="1"/>
    <w:link w:val="10"/>
    <w:uiPriority w:val="0"/>
    <w:pPr>
      <w:widowControl w:val="0"/>
      <w:shd w:val="clear" w:color="auto" w:fill="auto"/>
    </w:pPr>
    <w:rPr>
      <w:rFonts w:ascii="Times New Roman" w:hAnsi="Times New Roman" w:eastAsia="Times New Roman" w:cs="Times New Roman"/>
      <w:sz w:val="28"/>
      <w:szCs w:val="28"/>
      <w:u w:val="none"/>
    </w:rPr>
  </w:style>
  <w:style w:type="character" w:customStyle="1" w:styleId="12">
    <w:name w:val="Другое_"/>
    <w:basedOn w:val="2"/>
    <w:link w:val="13"/>
    <w:uiPriority w:val="0"/>
    <w:rPr>
      <w:rFonts w:ascii="Times New Roman" w:hAnsi="Times New Roman" w:eastAsia="Times New Roman" w:cs="Times New Roman"/>
      <w:sz w:val="28"/>
      <w:szCs w:val="28"/>
      <w:u w:val="none"/>
    </w:rPr>
  </w:style>
  <w:style w:type="paragraph" w:customStyle="1" w:styleId="13">
    <w:name w:val="Другое"/>
    <w:basedOn w:val="1"/>
    <w:link w:val="12"/>
    <w:uiPriority w:val="0"/>
    <w:pPr>
      <w:widowControl w:val="0"/>
      <w:shd w:val="clear" w:color="auto" w:fill="auto"/>
      <w:spacing w:after="80"/>
    </w:pPr>
    <w:rPr>
      <w:rFonts w:ascii="Times New Roman" w:hAnsi="Times New Roman" w:eastAsia="Times New Roman" w:cs="Times New Roman"/>
      <w:sz w:val="28"/>
      <w:szCs w:val="2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5" Type="http://schemas.openxmlformats.org/officeDocument/2006/relationships/fontTable" Target="fontTable.xml"/><Relationship Id="rId24" Type="http://schemas.openxmlformats.org/officeDocument/2006/relationships/numbering" Target="numbering.xml"/><Relationship Id="rId23" Type="http://schemas.openxmlformats.org/officeDocument/2006/relationships/customXml" Target="../customXml/item1.xml"/><Relationship Id="rId22" Type="http://schemas.openxmlformats.org/officeDocument/2006/relationships/image" Target="media/image13.jpeg"/><Relationship Id="rId21" Type="http://schemas.openxmlformats.org/officeDocument/2006/relationships/image" Target="media/image12.jpeg"/><Relationship Id="rId20" Type="http://schemas.openxmlformats.org/officeDocument/2006/relationships/image" Target="media/image11.jpeg"/><Relationship Id="rId2" Type="http://schemas.openxmlformats.org/officeDocument/2006/relationships/settings" Target="settings.xml"/><Relationship Id="rId19" Type="http://schemas.openxmlformats.org/officeDocument/2006/relationships/image" Target="media/image10.jpeg"/><Relationship Id="rId18" Type="http://schemas.openxmlformats.org/officeDocument/2006/relationships/image" Target="media/image9.jpeg"/><Relationship Id="rId17" Type="http://schemas.openxmlformats.org/officeDocument/2006/relationships/image" Target="media/image8.jpeg"/><Relationship Id="rId16" Type="http://schemas.openxmlformats.org/officeDocument/2006/relationships/image" Target="media/image7.png"/><Relationship Id="rId15" Type="http://schemas.openxmlformats.org/officeDocument/2006/relationships/image" Target="media/image6.jpeg"/><Relationship Id="rId14" Type="http://schemas.openxmlformats.org/officeDocument/2006/relationships/image" Target="media/image5.jpeg"/><Relationship Id="rId13" Type="http://schemas.openxmlformats.org/officeDocument/2006/relationships/image" Target="media/image4.jpeg"/><Relationship Id="rId12" Type="http://schemas.openxmlformats.org/officeDocument/2006/relationships/image" Target="media/image3.jpeg"/><Relationship Id="rId11" Type="http://schemas.openxmlformats.org/officeDocument/2006/relationships/image" Target="media/image2.jpeg"/><Relationship Id="rId10" Type="http://schemas.openxmlformats.org/officeDocument/2006/relationships/image" Target="media/image1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8</Pages>
  <TotalTime>0</TotalTime>
  <ScaleCrop>false</ScaleCrop>
  <LinksUpToDate>false</LinksUpToDate>
  <Application>WPS Office_12.2.0.22549_F1E327BC-269C-435d-A152-05C5408002CA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2025-09-24T05:21:49Z</dcterms:created>
  <dc:creator>Vladimir Sperantov</dc:creator>
  <cp:lastModifiedBy>natal</cp:lastModifiedBy>
  <dcterms:modified xsi:type="dcterms:W3CDTF">2025-09-24T05:22:10Z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F024D520F86440E3BBE5FF9C552769E7_12</vt:lpwstr>
  </property>
</Properties>
</file>